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7A1F" w:rsidRDefault="00D97AF3" w:rsidP="00300D7E">
      <w:pPr>
        <w:spacing w:after="0" w:line="240" w:lineRule="auto"/>
        <w:rPr>
          <w:lang w:val="ru-RU"/>
        </w:rPr>
      </w:pPr>
      <w:r w:rsidRPr="00151B16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151B16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151B16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151B16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151B16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151B16">
        <w:rPr>
          <w:rStyle w:val="BigStyle"/>
          <w:lang w:val="ru-RU"/>
        </w:rPr>
        <w:br/>
      </w:r>
    </w:p>
    <w:p w:rsidR="00300D7E" w:rsidRPr="00151B16" w:rsidRDefault="00300D7E" w:rsidP="00300D7E">
      <w:pPr>
        <w:spacing w:after="0" w:line="240" w:lineRule="auto"/>
        <w:rPr>
          <w:lang w:val="ru-RU"/>
        </w:rPr>
      </w:pPr>
    </w:p>
    <w:p w:rsidR="00497A1F" w:rsidRPr="00151B16" w:rsidRDefault="00D97AF3" w:rsidP="00300D7E">
      <w:pPr>
        <w:spacing w:after="0" w:line="240" w:lineRule="auto"/>
        <w:jc w:val="center"/>
        <w:rPr>
          <w:lang w:val="ru-RU"/>
        </w:rPr>
      </w:pPr>
      <w:r w:rsidRPr="00151B16">
        <w:rPr>
          <w:rStyle w:val="BigStyle"/>
          <w:lang w:val="ru-RU"/>
        </w:rPr>
        <w:t>Графическое описание местоположения границ</w:t>
      </w:r>
    </w:p>
    <w:p w:rsidR="00497A1F" w:rsidRDefault="00D97AF3" w:rsidP="00300D7E">
      <w:pPr>
        <w:spacing w:after="0" w:line="240" w:lineRule="auto"/>
        <w:jc w:val="center"/>
        <w:rPr>
          <w:rStyle w:val="BigStyle"/>
          <w:lang w:val="ru-RU"/>
        </w:rPr>
      </w:pPr>
      <w:r w:rsidRPr="00151B16">
        <w:rPr>
          <w:rStyle w:val="BigStyle"/>
          <w:lang w:val="ru-RU"/>
        </w:rPr>
        <w:t>памятник природы регионального значения «Антоновские овраги»</w:t>
      </w:r>
    </w:p>
    <w:p w:rsidR="00300D7E" w:rsidRDefault="00300D7E" w:rsidP="00300D7E">
      <w:pPr>
        <w:spacing w:after="0" w:line="240" w:lineRule="auto"/>
        <w:jc w:val="center"/>
        <w:rPr>
          <w:rStyle w:val="BigStyle"/>
          <w:sz w:val="24"/>
          <w:lang w:val="ru-RU"/>
        </w:rPr>
      </w:pPr>
      <w:r w:rsidRPr="00300D7E">
        <w:rPr>
          <w:rStyle w:val="BigStyle"/>
          <w:sz w:val="24"/>
          <w:lang w:val="ru-RU"/>
        </w:rPr>
        <w:t>(далее – объект)</w:t>
      </w:r>
    </w:p>
    <w:p w:rsidR="00300D7E" w:rsidRPr="00300D7E" w:rsidRDefault="00300D7E" w:rsidP="00300D7E">
      <w:pPr>
        <w:spacing w:after="0" w:line="240" w:lineRule="auto"/>
        <w:jc w:val="center"/>
        <w:rPr>
          <w:lang w:val="ru-RU"/>
        </w:rPr>
      </w:pPr>
    </w:p>
    <w:p w:rsidR="00497A1F" w:rsidRDefault="00D97AF3" w:rsidP="00300D7E">
      <w:pPr>
        <w:spacing w:after="0" w:line="240" w:lineRule="auto"/>
        <w:jc w:val="center"/>
        <w:rPr>
          <w:rStyle w:val="BigStyle"/>
        </w:rPr>
      </w:pPr>
      <w:r>
        <w:rPr>
          <w:rStyle w:val="BigStyle"/>
        </w:rPr>
        <w:t>Раздел 1</w:t>
      </w:r>
    </w:p>
    <w:p w:rsidR="00300D7E" w:rsidRPr="00300D7E" w:rsidRDefault="00300D7E" w:rsidP="00300D7E">
      <w:pPr>
        <w:spacing w:after="0" w:line="240" w:lineRule="auto"/>
        <w:jc w:val="center"/>
        <w:rPr>
          <w:sz w:val="20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497A1F">
        <w:tc>
          <w:tcPr>
            <w:tcW w:w="10199" w:type="dxa"/>
            <w:gridSpan w:val="3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497A1F">
        <w:tc>
          <w:tcPr>
            <w:tcW w:w="845" w:type="dxa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497A1F" w:rsidRPr="00300D7E">
        <w:tc>
          <w:tcPr>
            <w:tcW w:w="845" w:type="dxa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497A1F" w:rsidRDefault="00D97AF3" w:rsidP="00300D7E">
            <w:pPr>
              <w:jc w:val="both"/>
            </w:pPr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497A1F" w:rsidRPr="00151B16" w:rsidRDefault="00D97AF3" w:rsidP="00300D7E">
            <w:pPr>
              <w:jc w:val="both"/>
              <w:rPr>
                <w:lang w:val="ru-RU"/>
              </w:rPr>
            </w:pPr>
            <w:r w:rsidRPr="00151B16">
              <w:rPr>
                <w:rStyle w:val="BigStyle"/>
                <w:lang w:val="ru-RU"/>
              </w:rPr>
              <w:t>Республика Татарстан, Камско-Устьинский муниципальный район, сельское поселение</w:t>
            </w:r>
          </w:p>
        </w:tc>
      </w:tr>
      <w:tr w:rsidR="00497A1F">
        <w:tc>
          <w:tcPr>
            <w:tcW w:w="845" w:type="dxa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497A1F" w:rsidRPr="00151B16" w:rsidRDefault="00D97AF3" w:rsidP="00300D7E">
            <w:pPr>
              <w:jc w:val="both"/>
              <w:rPr>
                <w:lang w:val="ru-RU"/>
              </w:rPr>
            </w:pPr>
            <w:r w:rsidRPr="00151B16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497A1F" w:rsidRDefault="00D97AF3" w:rsidP="00300D7E">
            <w:pPr>
              <w:jc w:val="both"/>
            </w:pPr>
            <w:r>
              <w:rPr>
                <w:rStyle w:val="BigStyle"/>
              </w:rPr>
              <w:t>2 451 347 кв. м +/- 27 399 кв. м</w:t>
            </w:r>
          </w:p>
        </w:tc>
      </w:tr>
      <w:tr w:rsidR="00497A1F" w:rsidTr="00300D7E">
        <w:trPr>
          <w:trHeight w:val="70"/>
        </w:trPr>
        <w:tc>
          <w:tcPr>
            <w:tcW w:w="845" w:type="dxa"/>
          </w:tcPr>
          <w:p w:rsidR="00497A1F" w:rsidRDefault="00D97AF3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497A1F" w:rsidRDefault="00D97AF3" w:rsidP="00300D7E">
            <w:pPr>
              <w:jc w:val="both"/>
            </w:pPr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497A1F" w:rsidRDefault="00D97AF3" w:rsidP="00300D7E">
            <w:pPr>
              <w:jc w:val="both"/>
            </w:pPr>
            <w:r>
              <w:rPr>
                <w:rStyle w:val="BigStyle"/>
              </w:rPr>
              <w:t>-</w:t>
            </w:r>
          </w:p>
        </w:tc>
      </w:tr>
    </w:tbl>
    <w:p w:rsidR="00300D7E" w:rsidRDefault="00300D7E" w:rsidP="00300D7E">
      <w:pPr>
        <w:spacing w:after="0" w:line="240" w:lineRule="auto"/>
        <w:rPr>
          <w:rStyle w:val="BigStyle"/>
        </w:rPr>
      </w:pPr>
    </w:p>
    <w:p w:rsidR="00497A1F" w:rsidRDefault="00D97AF3" w:rsidP="00300D7E">
      <w:pPr>
        <w:spacing w:after="0" w:line="240" w:lineRule="auto"/>
        <w:jc w:val="center"/>
        <w:rPr>
          <w:rStyle w:val="BigStyle"/>
        </w:rPr>
      </w:pPr>
      <w:r>
        <w:rPr>
          <w:rStyle w:val="BigStyle"/>
        </w:rPr>
        <w:t>Раздел 2</w:t>
      </w:r>
    </w:p>
    <w:p w:rsidR="00300D7E" w:rsidRPr="00300D7E" w:rsidRDefault="00300D7E" w:rsidP="00300D7E">
      <w:pPr>
        <w:spacing w:after="0" w:line="240" w:lineRule="auto"/>
        <w:jc w:val="center"/>
        <w:rPr>
          <w:sz w:val="22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497A1F" w:rsidRPr="00300D7E">
        <w:tc>
          <w:tcPr>
            <w:tcW w:w="10239" w:type="dxa"/>
            <w:gridSpan w:val="6"/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497A1F">
        <w:tc>
          <w:tcPr>
            <w:tcW w:w="10239" w:type="dxa"/>
            <w:gridSpan w:val="6"/>
          </w:tcPr>
          <w:p w:rsidR="00497A1F" w:rsidRDefault="00D97AF3">
            <w:r>
              <w:rPr>
                <w:rStyle w:val="BigStyle"/>
              </w:rPr>
              <w:t>1. Система координат: МСК-16</w:t>
            </w:r>
          </w:p>
        </w:tc>
      </w:tr>
      <w:tr w:rsidR="00497A1F" w:rsidRPr="00300D7E">
        <w:tc>
          <w:tcPr>
            <w:tcW w:w="10239" w:type="dxa"/>
            <w:gridSpan w:val="6"/>
          </w:tcPr>
          <w:p w:rsidR="00497A1F" w:rsidRPr="00151B16" w:rsidRDefault="00D97AF3">
            <w:pPr>
              <w:rPr>
                <w:lang w:val="ru-RU"/>
              </w:rPr>
            </w:pPr>
            <w:r w:rsidRPr="00151B16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497A1F" w:rsidRPr="00300D7E" w:rsidTr="00083571">
        <w:tc>
          <w:tcPr>
            <w:tcW w:w="1667" w:type="dxa"/>
            <w:vMerge w:val="restart"/>
            <w:tcBorders>
              <w:bottom w:val="nil"/>
            </w:tcBorders>
          </w:tcPr>
          <w:p w:rsidR="00497A1F" w:rsidRDefault="00D97AF3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497A1F" w:rsidRDefault="00D97AF3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151B16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497A1F" w:rsidTr="00083571">
        <w:tc>
          <w:tcPr>
            <w:tcW w:w="1667" w:type="dxa"/>
            <w:vMerge/>
            <w:tcBorders>
              <w:bottom w:val="nil"/>
            </w:tcBorders>
          </w:tcPr>
          <w:p w:rsidR="00497A1F" w:rsidRPr="00151B16" w:rsidRDefault="00497A1F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497A1F" w:rsidRDefault="00D97AF3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497A1F" w:rsidRDefault="00D97AF3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497A1F" w:rsidRDefault="00497A1F"/>
        </w:tc>
        <w:tc>
          <w:tcPr>
            <w:tcW w:w="1843" w:type="dxa"/>
            <w:vMerge/>
            <w:tcBorders>
              <w:bottom w:val="nil"/>
            </w:tcBorders>
          </w:tcPr>
          <w:p w:rsidR="00497A1F" w:rsidRDefault="00497A1F"/>
        </w:tc>
        <w:tc>
          <w:tcPr>
            <w:tcW w:w="1627" w:type="dxa"/>
            <w:vMerge/>
            <w:tcBorders>
              <w:bottom w:val="nil"/>
            </w:tcBorders>
          </w:tcPr>
          <w:p w:rsidR="00497A1F" w:rsidRDefault="00497A1F"/>
        </w:tc>
      </w:tr>
    </w:tbl>
    <w:p w:rsidR="00497A1F" w:rsidRDefault="00497A1F" w:rsidP="00083571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497A1F">
        <w:trPr>
          <w:tblHeader/>
        </w:trPr>
        <w:tc>
          <w:tcPr>
            <w:tcW w:w="1667" w:type="dxa"/>
          </w:tcPr>
          <w:p w:rsidR="00497A1F" w:rsidRDefault="00D97AF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6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 w:rsidRPr="00300D7E">
        <w:tc>
          <w:tcPr>
            <w:tcW w:w="10239" w:type="dxa"/>
            <w:gridSpan w:val="6"/>
          </w:tcPr>
          <w:p w:rsidR="00497A1F" w:rsidRPr="00151B16" w:rsidRDefault="00D97AF3">
            <w:pPr>
              <w:rPr>
                <w:lang w:val="ru-RU"/>
              </w:rPr>
            </w:pPr>
            <w:r w:rsidRPr="00151B16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497A1F" w:rsidRPr="00300D7E">
        <w:tc>
          <w:tcPr>
            <w:tcW w:w="1667" w:type="dxa"/>
            <w:vMerge w:val="restart"/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497A1F" w:rsidRDefault="00D97AF3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151B16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497A1F" w:rsidRPr="00151B16" w:rsidRDefault="00D97AF3">
            <w:pPr>
              <w:jc w:val="center"/>
              <w:rPr>
                <w:lang w:val="ru-RU"/>
              </w:rPr>
            </w:pPr>
            <w:r w:rsidRPr="00151B16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497A1F">
        <w:tc>
          <w:tcPr>
            <w:tcW w:w="1667" w:type="dxa"/>
            <w:vMerge/>
          </w:tcPr>
          <w:p w:rsidR="00497A1F" w:rsidRPr="00151B16" w:rsidRDefault="00497A1F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497A1F" w:rsidRDefault="00497A1F"/>
        </w:tc>
        <w:tc>
          <w:tcPr>
            <w:tcW w:w="1843" w:type="dxa"/>
            <w:vMerge/>
          </w:tcPr>
          <w:p w:rsidR="00497A1F" w:rsidRDefault="00497A1F"/>
        </w:tc>
        <w:tc>
          <w:tcPr>
            <w:tcW w:w="1627" w:type="dxa"/>
            <w:vMerge/>
          </w:tcPr>
          <w:p w:rsidR="00497A1F" w:rsidRDefault="00497A1F"/>
        </w:tc>
      </w:tr>
      <w:tr w:rsidR="00497A1F">
        <w:tc>
          <w:tcPr>
            <w:tcW w:w="10239" w:type="dxa"/>
            <w:gridSpan w:val="6"/>
          </w:tcPr>
          <w:p w:rsidR="00497A1F" w:rsidRDefault="00D97AF3" w:rsidP="00300D7E">
            <w:r>
              <w:t xml:space="preserve">Часть </w:t>
            </w:r>
            <w:r w:rsidR="00300D7E">
              <w:rPr>
                <w:lang w:val="ru-RU"/>
              </w:rPr>
              <w:t>№</w:t>
            </w:r>
            <w:r>
              <w:t xml:space="preserve"> 1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425299.22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1304619.68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425316.22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1304630.56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425345.46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1304658.44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425362.46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1304670.68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lastRenderedPageBreak/>
              <w:t>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425372.66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1304684.29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425395.09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1304693.79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425401.22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1304706.72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425423.64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1304716.91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425438.62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1304742.77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425469.90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1304776.77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425556.95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1304870.63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425571.90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1304876.06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425594.34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1304888.29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425654.91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1304991.71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425665.81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1305019.61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425697.10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1305063.14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425710.73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1305104.65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425716.87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1305128.47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425742.05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1305163.16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425779.44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1305190.35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425800.53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1305223.00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425821.64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1305261.78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425855.64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1305297.14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425860.44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1305334.58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425856.44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1305394.49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425848.98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1305407.43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425838.80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1305418.33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425834.75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1305438.08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425839.53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1305455.77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425855.21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1305504.09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425912.41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1305619.74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425949.21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1305715.68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425952.62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1305727.25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425951.30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1305757.20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425955.44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1305804.17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425967.73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1305853.17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425982.05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1305898.08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425983.43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1305918.50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425980.75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1305939.60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425985.50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1305975.88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425989.50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1306009.38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425992.00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1306026.50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426002.00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1306094.63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426023.51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1306154.50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426030.00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1306175.50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426034.00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1306189.87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426033.50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1306199.88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426022.46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1306223.40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426012.89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1306253.33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426004.80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1306273.29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425992.22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1306309.98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425984.52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1306328.81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425952.93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1306363.56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425910.23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1306398.73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lastRenderedPageBreak/>
              <w:t>55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425865.12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1306439.73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425851.66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1306451.37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425839.48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1306467.67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425814.69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1306498.22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425771.52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1306535.85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425736.53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1306561.91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425716.03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1306580.39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425694.30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1306595.90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425670.88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1306602.41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425618.17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1306604.36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425609.38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1306606.31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425602.55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1306611.85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425599.00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1306616.25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425595.39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1306621.93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425591.16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1306635.60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425591.16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1306650.24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425591.81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1306662.28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425589.21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1306674.64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425543.51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1306719.25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425503.42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1306755.66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425475.33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1306779.95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425453.14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1306800.81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425396.89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1306851.28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425377.00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1306868.88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425358.85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1306875.39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425331.52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1306880.27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425319.16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1306889.38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425309.07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1306915.41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425304.84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1306924.52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425296.06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1306937.21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425268.73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1306962.91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425232.94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1306998.70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425213.74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1307023.43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425191.94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1307045.55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425156.48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1307073.53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425114.51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1307109.32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425075.79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1307149.34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425038.70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1307180.58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424969.07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1307234.91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424931.00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1307263.87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424896.84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1307284.04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424876.99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1307301.94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424853.24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1307326.67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424823.63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1307344.89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424760.84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1307396.29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424707.48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1307440.54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424674.79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1307463.57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424646.82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1307430.09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424483.00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1307232.75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424484.13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1307225.10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lastRenderedPageBreak/>
              <w:t>105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424540.43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1307070.27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424556.83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1307017.33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424560.09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1307016.20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424564.13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1307005.10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109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424631.07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1306991.71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424640.87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1306988.33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424608.36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1306970.24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424582.39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1306951.53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424555.25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1306934.66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424520.34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1306910.14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424501.17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1306897.79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424471.21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1306881.68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424457.93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1306884.70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424407.59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1306853.89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424356.72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1306819.02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424349.67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1306814.20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424343.88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1306810.85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424304.88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1306788.28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424271.95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1306770.15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424249.99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1306758.06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424196.82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1306730.02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424174.10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1306711.96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424160.16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1306700.87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424163.82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1306697.23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129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424204.29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1306655.62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424232.90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1306632.23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424235.91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1306629.77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424238.63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1306627.58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424265.59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1306605.91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424269.19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1306603.02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424291.50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1306626.32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424299.94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1306635.13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424315.92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1306651.81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424316.95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1306653.17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139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424338.16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1306680.98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424358.86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1306697.56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424391.49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1306717.97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424432.93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1306741.91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424434.90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1306742.47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424452.27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1306747.42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424479.91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1306739.29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424515.76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1306717.83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424547.52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1306694.65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424581.04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1306656.43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149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424612.91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1306629.18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424574.18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1306589.82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424562.81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1306581.14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424560.66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1306579.50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424533.11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1306550.91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424509.20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1306526.68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lastRenderedPageBreak/>
              <w:t>155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424477.60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1306496.05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424471.38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1306482.56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424427.64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1306439.24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424386.82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1306398.82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159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424379.77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1306393.39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424365.11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1306369.78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424347.73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1306349.14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424322.04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1306323.22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424295.07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1306285.08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424266.89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1306253.28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424303.34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1306212.46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424321.17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1306190.52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424327.78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1306182.40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424349.65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1306155.48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169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424400.36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1306090.49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424446.34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1306030.44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424474.94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1305982.13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424483.08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1305968.39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424527.02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1305907.29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424574.50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1305838.91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424639.98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1305751.69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424652.10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1305735.06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424663.07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1305720.02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424673.06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1305693.31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179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424678.05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1305679.26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424721.05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1305633.39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424761.21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1305591.45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424768.68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1305591.37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424816.61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1305626.95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424830.20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1305631.47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424845.06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1305624.32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424869.81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1305576.79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424905.08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1305510.51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424923.25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1305452.71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189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424927.74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1305430.48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424931.02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1305427.83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424937.02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1305408.60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424937.32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1305404.47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424961.96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1305399.78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424985.10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1305396.70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425007.08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1305399.34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425010.38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1305400.53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425017.47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1305391.77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425237.47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1305685.10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199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425266.51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1305715.87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425312.10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1305775.72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425388.30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1305861.41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425432.49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1305884.50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425456.96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1305895.36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425488.24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1305922.55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lastRenderedPageBreak/>
              <w:t>205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425509.36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1305968.82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425530.96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1306022.51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425655.23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1306511.20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425900.46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1306266.90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209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425861.18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1306141.91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425768.25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1305913.64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425746.99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1305898.47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425543.92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1305771.89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425524.65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1305749.34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425510.86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1305731.55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425477.56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1305692.62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425450.80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1305659.10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425426.50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1305623.82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425395.55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1305585.28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425386.81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1305568.26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425398.08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1305540.73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425405.14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1305501.44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425407.19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1305468.20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425384.13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1305417.10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425405.63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1305406.79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425574.50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1305319.87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425501.51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1305216.88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425483.51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1305191.50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425472.50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1305161.62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229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425423.50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1305019.25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425414.00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1305001.75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425393.00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1304961.13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425379.00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1304934.88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425367.00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1304911.13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425326.83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1304862.18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425326.57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1304833.83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425341.43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1304705.42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425335.97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1304683.64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425325.77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1304670.04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239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425303.33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1304646.91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425298.56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1304636.02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425299.22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1304619.68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0239" w:type="dxa"/>
            <w:gridSpan w:val="6"/>
          </w:tcPr>
          <w:p w:rsidR="00497A1F" w:rsidRDefault="00D97AF3" w:rsidP="00300D7E">
            <w:r>
              <w:t xml:space="preserve">Часть </w:t>
            </w:r>
            <w:r w:rsidR="00300D7E">
              <w:rPr>
                <w:lang w:val="ru-RU"/>
              </w:rPr>
              <w:t>№</w:t>
            </w:r>
            <w:r>
              <w:t xml:space="preserve"> 2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424563.19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1307527.69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424556.67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1307531.32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424536.35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1307548.74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424516.82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1307565.48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424438.73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1307631.37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424263.85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1307745.24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424170.31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1307807.88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424067.00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1307871.32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424044.23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1307882.71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424024.71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1307889.22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424010.24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1307905.42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424004.37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1307911.99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lastRenderedPageBreak/>
              <w:t>253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423980.36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1307932.79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423931.58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1307963.92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423900.69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1307928.12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423894.07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1307920.41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423777.47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1307786.44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423672.80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1307599.06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259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423694.02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1307527.71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423711.04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1307476.72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423682.42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1307418.69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423637.83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1307325.78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423644.74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1307327.37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423670.34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1307331.15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423699.45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1307337.46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423816.64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1307359.86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423886.89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1307372.91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423929.67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1307385.94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269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423968.59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1307394.34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423973.65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1307395.43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424026.83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1307406.92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424047.42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1307409.19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273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424048.40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1307409.29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274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424054.25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1307409.94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275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424055.27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1307410.05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276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424333.08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1307440.67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424394.82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1307464.44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278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424478.17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1307492.68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279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424513.77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1307505.52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241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424563.19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1307527.69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</w:tbl>
    <w:p w:rsidR="00300D7E" w:rsidRDefault="00300D7E" w:rsidP="00300D7E">
      <w:pPr>
        <w:spacing w:after="0" w:line="240" w:lineRule="auto"/>
        <w:rPr>
          <w:rStyle w:val="BigStyle"/>
        </w:rPr>
      </w:pPr>
    </w:p>
    <w:p w:rsidR="00497A1F" w:rsidRDefault="00D97AF3" w:rsidP="00300D7E">
      <w:pPr>
        <w:spacing w:after="0" w:line="240" w:lineRule="auto"/>
        <w:jc w:val="center"/>
        <w:rPr>
          <w:rStyle w:val="BigStyle"/>
        </w:rPr>
      </w:pPr>
      <w:r>
        <w:rPr>
          <w:rStyle w:val="BigStyle"/>
        </w:rPr>
        <w:t>Раздел 3</w:t>
      </w:r>
    </w:p>
    <w:p w:rsidR="00300D7E" w:rsidRPr="00300D7E" w:rsidRDefault="00300D7E" w:rsidP="00300D7E">
      <w:pPr>
        <w:spacing w:after="0" w:line="240" w:lineRule="auto"/>
        <w:rPr>
          <w:sz w:val="20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497A1F" w:rsidRPr="00300D7E">
        <w:tc>
          <w:tcPr>
            <w:tcW w:w="10239" w:type="dxa"/>
            <w:gridSpan w:val="6"/>
          </w:tcPr>
          <w:p w:rsidR="00497A1F" w:rsidRPr="00DB5C87" w:rsidRDefault="00D97AF3">
            <w:pPr>
              <w:jc w:val="center"/>
              <w:rPr>
                <w:lang w:val="ru-RU"/>
              </w:rPr>
            </w:pPr>
            <w:r w:rsidRPr="00DB5C87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497A1F">
        <w:tc>
          <w:tcPr>
            <w:tcW w:w="10239" w:type="dxa"/>
            <w:gridSpan w:val="6"/>
          </w:tcPr>
          <w:p w:rsidR="00497A1F" w:rsidRPr="00300D7E" w:rsidRDefault="00D97AF3">
            <w:pPr>
              <w:rPr>
                <w:lang w:val="ru-RU"/>
              </w:rPr>
            </w:pPr>
            <w:r>
              <w:rPr>
                <w:rStyle w:val="BigStyle"/>
              </w:rPr>
              <w:t>1. Система координат</w:t>
            </w:r>
            <w:r w:rsidR="00300D7E">
              <w:rPr>
                <w:rStyle w:val="BigStyle"/>
                <w:lang w:val="ru-RU"/>
              </w:rPr>
              <w:t>: МСК-16</w:t>
            </w:r>
          </w:p>
        </w:tc>
      </w:tr>
      <w:tr w:rsidR="00497A1F" w:rsidRPr="00300D7E">
        <w:tc>
          <w:tcPr>
            <w:tcW w:w="10239" w:type="dxa"/>
            <w:gridSpan w:val="6"/>
          </w:tcPr>
          <w:p w:rsidR="00497A1F" w:rsidRPr="00DB5C87" w:rsidRDefault="00D97AF3">
            <w:pPr>
              <w:rPr>
                <w:lang w:val="ru-RU"/>
              </w:rPr>
            </w:pPr>
            <w:r w:rsidRPr="00DB5C87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497A1F" w:rsidRPr="00300D7E">
        <w:tc>
          <w:tcPr>
            <w:tcW w:w="1667" w:type="dxa"/>
            <w:vMerge w:val="restart"/>
          </w:tcPr>
          <w:p w:rsidR="00497A1F" w:rsidRDefault="00D97AF3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497A1F" w:rsidRDefault="00D97AF3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497A1F" w:rsidRPr="00DB5C87" w:rsidRDefault="00D97AF3">
            <w:pPr>
              <w:jc w:val="center"/>
              <w:rPr>
                <w:lang w:val="ru-RU"/>
              </w:rPr>
            </w:pPr>
            <w:r w:rsidRPr="00DB5C87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497A1F" w:rsidRPr="00DB5C87" w:rsidRDefault="00D97AF3">
            <w:pPr>
              <w:jc w:val="center"/>
              <w:rPr>
                <w:lang w:val="ru-RU"/>
              </w:rPr>
            </w:pPr>
            <w:r w:rsidRPr="00DB5C87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DB5C87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497A1F" w:rsidRPr="00DB5C87" w:rsidRDefault="00D97AF3">
            <w:pPr>
              <w:jc w:val="center"/>
              <w:rPr>
                <w:lang w:val="ru-RU"/>
              </w:rPr>
            </w:pPr>
            <w:r w:rsidRPr="00DB5C87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497A1F">
        <w:tc>
          <w:tcPr>
            <w:tcW w:w="1667" w:type="dxa"/>
            <w:vMerge/>
          </w:tcPr>
          <w:p w:rsidR="00497A1F" w:rsidRPr="00DB5C87" w:rsidRDefault="00497A1F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497A1F" w:rsidRDefault="00497A1F"/>
        </w:tc>
        <w:tc>
          <w:tcPr>
            <w:tcW w:w="1843" w:type="dxa"/>
            <w:vMerge/>
          </w:tcPr>
          <w:p w:rsidR="00497A1F" w:rsidRDefault="00497A1F"/>
        </w:tc>
        <w:tc>
          <w:tcPr>
            <w:tcW w:w="1627" w:type="dxa"/>
            <w:vMerge/>
          </w:tcPr>
          <w:p w:rsidR="00497A1F" w:rsidRDefault="00497A1F"/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6</w:t>
            </w:r>
          </w:p>
        </w:tc>
      </w:tr>
      <w:tr w:rsidR="00497A1F">
        <w:tc>
          <w:tcPr>
            <w:tcW w:w="166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497A1F" w:rsidRDefault="00D97AF3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497A1F" w:rsidRDefault="00D97AF3">
            <w:pPr>
              <w:jc w:val="center"/>
            </w:pPr>
            <w:r>
              <w:t>-</w:t>
            </w:r>
          </w:p>
        </w:tc>
      </w:tr>
      <w:tr w:rsidR="00497A1F" w:rsidRPr="00300D7E">
        <w:tc>
          <w:tcPr>
            <w:tcW w:w="10239" w:type="dxa"/>
            <w:gridSpan w:val="6"/>
          </w:tcPr>
          <w:p w:rsidR="00497A1F" w:rsidRPr="00DB5C87" w:rsidRDefault="00D97AF3">
            <w:pPr>
              <w:rPr>
                <w:lang w:val="ru-RU"/>
              </w:rPr>
            </w:pPr>
            <w:r w:rsidRPr="00DB5C87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300D7E">
        <w:tc>
          <w:tcPr>
            <w:tcW w:w="1667" w:type="dxa"/>
          </w:tcPr>
          <w:p w:rsidR="00300D7E" w:rsidRDefault="00300D7E" w:rsidP="00300D7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300D7E" w:rsidRDefault="00300D7E" w:rsidP="00300D7E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300D7E" w:rsidRDefault="00300D7E" w:rsidP="00300D7E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300D7E" w:rsidRDefault="00300D7E" w:rsidP="00300D7E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300D7E" w:rsidRDefault="00300D7E" w:rsidP="00300D7E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300D7E" w:rsidRDefault="00300D7E" w:rsidP="00300D7E">
            <w:pPr>
              <w:jc w:val="center"/>
            </w:pPr>
            <w:r>
              <w:t>6</w:t>
            </w:r>
          </w:p>
        </w:tc>
      </w:tr>
      <w:tr w:rsidR="00300D7E">
        <w:tc>
          <w:tcPr>
            <w:tcW w:w="1667" w:type="dxa"/>
          </w:tcPr>
          <w:p w:rsidR="00300D7E" w:rsidRDefault="00300D7E" w:rsidP="00300D7E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300D7E" w:rsidRDefault="00300D7E" w:rsidP="00300D7E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300D7E" w:rsidRDefault="00300D7E" w:rsidP="00300D7E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300D7E" w:rsidRDefault="00300D7E" w:rsidP="00300D7E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300D7E" w:rsidRDefault="00300D7E" w:rsidP="00300D7E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300D7E" w:rsidRDefault="00300D7E" w:rsidP="00300D7E">
            <w:pPr>
              <w:jc w:val="center"/>
            </w:pPr>
            <w:r>
              <w:t>-</w:t>
            </w:r>
          </w:p>
        </w:tc>
      </w:tr>
    </w:tbl>
    <w:p w:rsidR="00497A1F" w:rsidRDefault="00D97AF3">
      <w:r>
        <w:br w:type="page"/>
      </w:r>
    </w:p>
    <w:p w:rsidR="00151B16" w:rsidRPr="00151B16" w:rsidRDefault="00151B16" w:rsidP="00151B16">
      <w:pPr>
        <w:spacing w:after="0" w:line="360" w:lineRule="auto"/>
        <w:jc w:val="center"/>
        <w:rPr>
          <w:lang w:val="ru-RU"/>
        </w:rPr>
      </w:pPr>
      <w:r w:rsidRPr="00151B16">
        <w:rPr>
          <w:rStyle w:val="BigStyle"/>
          <w:lang w:val="ru-RU"/>
        </w:rPr>
        <w:lastRenderedPageBreak/>
        <w:t>Раздел 4</w:t>
      </w:r>
    </w:p>
    <w:p w:rsidR="00151B16" w:rsidRPr="00151B16" w:rsidRDefault="00151B16" w:rsidP="00151B16">
      <w:pPr>
        <w:spacing w:after="0"/>
        <w:jc w:val="center"/>
        <w:rPr>
          <w:lang w:val="ru-RU"/>
        </w:rPr>
      </w:pPr>
      <w:r w:rsidRPr="00151B16">
        <w:rPr>
          <w:rStyle w:val="BigStyle"/>
          <w:lang w:val="ru-RU"/>
        </w:rPr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spacing w:after="80"/>
        <w:jc w:val="center"/>
        <w:rPr>
          <w:lang w:val="ru-RU"/>
        </w:rPr>
      </w:pPr>
      <w:r>
        <w:rPr>
          <w:lang w:val="ru-RU"/>
        </w:rPr>
        <w:t>Обзорная схема границ объекта</w:t>
      </w:r>
    </w:p>
    <w:p w:rsidR="00151B16" w:rsidRDefault="00151B16" w:rsidP="00151B16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22" name="Рисунок 22" descr="Антоновские овраги_обзор_2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Антоновские овраги_обзор_250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bookmarkStart w:id="0" w:name="масштаб"/>
      <w:r>
        <w:rPr>
          <w:rFonts w:eastAsia="Times New Roman" w:cs="Times New Roman"/>
          <w:bCs/>
          <w:color w:val="26282F"/>
          <w:szCs w:val="24"/>
          <w:lang w:val="ru-RU"/>
        </w:rPr>
        <w:t>25000</w:t>
      </w:r>
      <w:bookmarkEnd w:id="0"/>
    </w:p>
    <w:p w:rsidR="00E125B0" w:rsidRPr="00E125B0" w:rsidRDefault="00151B16" w:rsidP="00E125B0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64896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47" name="Прямая соединительная линия 31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67F091" id="Прямая соединительная линия 3147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margin">
                  <wp:posOffset>-3175</wp:posOffset>
                </wp:positionH>
                <wp:positionV relativeFrom="paragraph">
                  <wp:posOffset>102235</wp:posOffset>
                </wp:positionV>
                <wp:extent cx="467995" cy="635"/>
                <wp:effectExtent l="15875" t="16510" r="11430" b="11430"/>
                <wp:wrapNone/>
                <wp:docPr id="87" name="Прямая соединительная линия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44F1A0" id="Прямая соединительная линия 87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.25pt,8.05pt" to="36.6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" strokecolor="red" strokeweight="1.5pt">
                <v:stroke dashstyle="dashDot"/>
                <w10:wrap anchorx="margin"/>
              </v:line>
            </w:pict>
          </mc:Fallback>
        </mc:AlternateContent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муниципального района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592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113029</wp:posOffset>
                </wp:positionV>
                <wp:extent cx="467995" cy="0"/>
                <wp:effectExtent l="0" t="0" r="27305" b="19050"/>
                <wp:wrapNone/>
                <wp:docPr id="3149" name="Прямая соединительная линия 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6B5309" id="Прямая соединительная линия 3149" o:spid="_x0000_s1026" style="position:absolute;z-index:2516659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8.9pt" to="36.8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" strokecolor="#a52be9" strokeweight=".53mm">
                <o:lock v:ext="edit" shapetype="f"/>
                <w10:wrap anchorx="margin"/>
              </v:line>
            </w:pict>
          </mc:Fallback>
        </mc:AlternateContent>
      </w:r>
      <w:r w:rsidRPr="00E125B0">
        <w:rPr>
          <w:rFonts w:eastAsia="Calibri" w:cs="Times New Roman"/>
          <w:szCs w:val="24"/>
          <w:lang w:val="ru-RU" w:eastAsia="ru-RU"/>
        </w:rPr>
        <w:tab/>
        <w:t>– граница сельского поселения</w:t>
      </w:r>
    </w:p>
    <w:p w:rsidR="00E125B0" w:rsidRPr="00E125B0" w:rsidRDefault="00E125B0" w:rsidP="00E125B0">
      <w:pPr>
        <w:tabs>
          <w:tab w:val="left" w:pos="390"/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104140</wp:posOffset>
                </wp:positionV>
                <wp:extent cx="467995" cy="635"/>
                <wp:effectExtent l="10795" t="18415" r="16510" b="9525"/>
                <wp:wrapNone/>
                <wp:docPr id="86" name="Прямая соединительная 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04040"/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32759" id="Прямая соединительная линия 86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2pt" to="36.9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" strokecolor="#404040" strokeweight="1.5pt">
                <v:stroke dashstyle="longDashDotDot"/>
              </v:line>
            </w:pict>
          </mc:Fallback>
        </mc:AlternateContent>
      </w:r>
      <w:r w:rsidRPr="00E125B0">
        <w:rPr>
          <w:rFonts w:eastAsia="Calibri" w:cs="Times New Roman"/>
          <w:szCs w:val="24"/>
          <w:lang w:val="ru-RU" w:eastAsia="ru-RU"/>
        </w:rPr>
        <w:tab/>
      </w:r>
      <w:r w:rsidRPr="00E125B0">
        <w:rPr>
          <w:rFonts w:eastAsia="Calibri" w:cs="Times New Roman"/>
          <w:szCs w:val="24"/>
          <w:lang w:val="ru-RU" w:eastAsia="ru-RU"/>
        </w:rPr>
        <w:tab/>
        <w:t>– граница населенного пункта</w:t>
      </w:r>
      <w:r>
        <w:rPr>
          <w:rFonts w:eastAsia="Calibri" w:cs="Times New Roman"/>
          <w:szCs w:val="24"/>
          <w:lang w:val="ru-RU" w:eastAsia="ru-RU"/>
        </w:rPr>
        <w:t>.</w:t>
      </w:r>
    </w:p>
    <w:p w:rsidR="00151B16" w:rsidRDefault="00151B16" w:rsidP="00E125B0">
      <w:pPr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</w:pPr>
      <w:r>
        <w:t>Лист 1</w:t>
      </w:r>
    </w:p>
    <w:p w:rsidR="00151B16" w:rsidRDefault="00151B16" w:rsidP="00151B16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21" name="Рисунок 21" descr="Антоновские овраги_лист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Антоновские овраги_лист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E125B0" w:rsidRPr="00E125B0" w:rsidRDefault="00E125B0" w:rsidP="00E125B0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Times New Roman" w:cs="Times New Roman"/>
          <w:sz w:val="20"/>
          <w:szCs w:val="20"/>
          <w:lang w:val="ru-RU" w:eastAsia="ru-RU"/>
        </w:rPr>
        <w:t>• 1</w:t>
      </w:r>
      <w:r w:rsidRPr="00E125B0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70016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91" name="Прямая соединительная линия 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29A86B" id="Прямая соединительная линия 91" o:spid="_x0000_s1026" style="position:absolute;z-index:25167001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EB+ryOkBAACA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3088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90" name="Прямая соединительная линия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46438F" id="Прямая соединительная линия 90" o:spid="_x0000_s1026" style="position:absolute;z-index:2516730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125B0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E125B0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72064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E125B0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>План границ 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2</w:t>
      </w:r>
    </w:p>
    <w:p w:rsidR="00151B16" w:rsidRDefault="00151B16" w:rsidP="00151B16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20" name="Рисунок 20" descr="Антоновские овраги_лис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Антоновские овраги_лист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E125B0" w:rsidRPr="00E125B0" w:rsidRDefault="00E125B0" w:rsidP="00E125B0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Times New Roman" w:cs="Times New Roman"/>
          <w:sz w:val="20"/>
          <w:szCs w:val="20"/>
          <w:lang w:val="ru-RU" w:eastAsia="ru-RU"/>
        </w:rPr>
        <w:t>• 14</w:t>
      </w:r>
      <w:r w:rsidRPr="00E125B0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9B4C7F" w:rsidRDefault="00E125B0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75136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92" name="Прямая соединительная линия 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9E0004" id="Прямая соединительная линия 92" o:spid="_x0000_s1026" style="position:absolute;z-index:25167513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BtqnC+kBAACA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</w:pPr>
      <w:r>
        <w:t>Лист 3</w:t>
      </w:r>
    </w:p>
    <w:p w:rsidR="00151B16" w:rsidRDefault="00151B16" w:rsidP="00151B16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9" name="Рисунок 19" descr="Антоновские овраги_лист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Антоновские овраги_лист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E125B0" w:rsidRPr="00E125B0" w:rsidRDefault="00E125B0" w:rsidP="00E125B0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Times New Roman" w:cs="Times New Roman"/>
          <w:sz w:val="20"/>
          <w:szCs w:val="20"/>
          <w:lang w:val="ru-RU" w:eastAsia="ru-RU"/>
        </w:rPr>
        <w:t>• 25</w:t>
      </w:r>
      <w:r w:rsidRPr="00E125B0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9B4C7F" w:rsidRDefault="00E125B0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7718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93" name="Прямая соединительная линия 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EF0074" id="Прямая соединительная линия 93" o:spid="_x0000_s1026" style="position:absolute;z-index:25167718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y2Rz/OkBAACA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</w:pPr>
      <w:r>
        <w:t>Лист 4</w:t>
      </w:r>
    </w:p>
    <w:p w:rsidR="00151B16" w:rsidRDefault="00151B16" w:rsidP="00151B16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8" name="Рисунок 18" descr="Антоновские овраги_лист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Антоновские овраги_лист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E125B0" w:rsidRPr="00E125B0" w:rsidRDefault="00E125B0" w:rsidP="00E125B0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Times New Roman" w:cs="Times New Roman"/>
          <w:sz w:val="20"/>
          <w:szCs w:val="20"/>
          <w:lang w:val="ru-RU" w:eastAsia="ru-RU"/>
        </w:rPr>
        <w:t>• 34</w:t>
      </w:r>
      <w:r w:rsidRPr="00E125B0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78208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96" name="Прямая соединительная линия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545C5C" id="Прямая соединительная линия 96" o:spid="_x0000_s1026" style="position:absolute;z-index:25167820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sC0XYukBAACA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E125B0" w:rsidRPr="00E125B0" w:rsidRDefault="00E125B0" w:rsidP="00E125B0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1280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95" name="Прямая соединительная линия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B7AC0A" id="Прямая соединительная линия 95" o:spid="_x0000_s1026" style="position:absolute;z-index:2516812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E125B0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E125B0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E125B0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80256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25B0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:212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5</w:t>
      </w:r>
    </w:p>
    <w:p w:rsidR="00151B16" w:rsidRDefault="00151B16" w:rsidP="00151B16">
      <w:pPr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7" name="Рисунок 17" descr="Антоновские овраги_лист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Антоновские овраги_лист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44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8230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00" name="Прямая соединительная линия 1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BB349B" id="Прямая соединительная линия 100" o:spid="_x0000_s1026" style="position:absolute;z-index:25168230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qal1yu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5376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99" name="Прямая соединительная линия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033CC4" id="Прямая соединительная линия 99" o:spid="_x0000_s1026" style="position:absolute;z-index:2516853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84352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:212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6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6" name="Рисунок 16" descr="Антоновские овраги_лист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Антоновские овраги_лист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57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696128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03" name="Прямая соединительная линия 1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B4054F" id="Прямая соединительная линия 103" o:spid="_x0000_s1026" style="position:absolute;z-index:25169612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a/HJ4e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02" name="Прямая соединительная линия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772AFF" id="Прямая соединительная линия 102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86400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7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5" name="Рисунок 15" descr="Антоновские овраги_лист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Антоновские овраги_лист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75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0022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07" name="Прямая соединительная линия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8C9EEF" id="Прямая соединительная линия 107" o:spid="_x0000_s1026" style="position:absolute;z-index:25170022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rC22Mu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margin">
                  <wp:posOffset>-3175</wp:posOffset>
                </wp:positionH>
                <wp:positionV relativeFrom="paragraph">
                  <wp:posOffset>102235</wp:posOffset>
                </wp:positionV>
                <wp:extent cx="467995" cy="635"/>
                <wp:effectExtent l="15875" t="16510" r="11430" b="11430"/>
                <wp:wrapNone/>
                <wp:docPr id="106" name="Прямая соединительная линия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B8DC87" id="Прямая соединительная линия 106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.25pt,8.05pt" to="36.6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" strokecolor="red" strokeweight="1.5pt">
                <v:stroke dashstyle="dashDot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муниципального района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05" name="Прямая соединительная линия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E7E8EA" id="Прямая соединительная линия 105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87424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16:22:000000:980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8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4" name="Рисунок 14" descr="Антоновские овраги_лист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Антоновские овраги_лист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90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0534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11" name="Прямая соединительная линия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110E48" id="Прямая соединительная линия 111" o:spid="_x0000_s1026" style="position:absolute;z-index:25170534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q5Te/+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margin">
                  <wp:posOffset>-3175</wp:posOffset>
                </wp:positionH>
                <wp:positionV relativeFrom="paragraph">
                  <wp:posOffset>102235</wp:posOffset>
                </wp:positionV>
                <wp:extent cx="467995" cy="635"/>
                <wp:effectExtent l="15875" t="16510" r="11430" b="11430"/>
                <wp:wrapNone/>
                <wp:docPr id="110" name="Прямая соединительная линия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37E802" id="Прямая соединительная линия 110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.25pt,8.05pt" to="36.6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" strokecolor="red" strokeweight="1.5pt">
                <v:stroke dashstyle="dashDot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муниципального района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09" name="Прямая соединительная линия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19D2B4" id="Прямая соединительная линия 109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88448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16:22:000000:980</w:t>
      </w:r>
      <w:r w:rsidRPr="00300D7E">
        <w:rPr>
          <w:rFonts w:ascii="Calibri" w:eastAsia="Times New Roman" w:hAnsi="Calibri" w:cs="Times New Roman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9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3" name="Рисунок 13" descr="Антоновские овраги_лист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Антоновские овраги_лист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99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1046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15" name="Прямая соединительная линия 1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91B68E" id="Прямая соединительная линия 115" o:spid="_x0000_s1026" style="position:absolute;z-index:25171046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bEihLO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margin">
                  <wp:posOffset>-3175</wp:posOffset>
                </wp:positionH>
                <wp:positionV relativeFrom="paragraph">
                  <wp:posOffset>102235</wp:posOffset>
                </wp:positionV>
                <wp:extent cx="467995" cy="635"/>
                <wp:effectExtent l="15875" t="16510" r="11430" b="11430"/>
                <wp:wrapNone/>
                <wp:docPr id="114" name="Прямая соединительная линия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0A1368" id="Прямая соединительная линия 114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.25pt,8.05pt" to="36.6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" strokecolor="red" strokeweight="1.5pt">
                <v:stroke dashstyle="dashDot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муниципального района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13" name="Прямая соединительная линия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CA6E46" id="Прямая соединительная линия 113" o:spid="_x0000_s1026" style="position:absolute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89472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16:22:000000:980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>Лист 10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2" name="Рисунок 12" descr="Антоновские овраги_лист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Антоновские овраги_лист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105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1558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18" name="Прямая соединительная линия 1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1E5CDC" id="Прямая соединительная линия 118" o:spid="_x0000_s1026" style="position:absolute;z-index:25171558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5R7rLe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17" name="Прямая соединительная линия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DF6829" id="Прямая соединительная линия 117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0496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</w:t>
      </w:r>
      <w:r w:rsidRPr="009B4C7F"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100601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:144</w:t>
      </w:r>
      <w:r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</w:pPr>
      <w:r>
        <w:t>Лист 11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1" name="Рисунок 11" descr="Антоновские овраги_лист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Антоновские овраги_лист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217A1A" w:rsidRPr="00217A1A" w:rsidRDefault="00217A1A" w:rsidP="00217A1A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Times New Roman" w:cs="Times New Roman"/>
          <w:sz w:val="20"/>
          <w:szCs w:val="20"/>
          <w:lang w:val="ru-RU" w:eastAsia="ru-RU"/>
        </w:rPr>
        <w:t>• 118</w:t>
      </w:r>
      <w:r w:rsidRPr="00217A1A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19680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21" name="Прямая соединительная линия 1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11164A" id="Прямая соединительная линия 121" o:spid="_x0000_s1026" style="position:absolute;z-index:251719680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217A1A" w:rsidRPr="00217A1A" w:rsidRDefault="00217A1A" w:rsidP="00217A1A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1728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20" name="Прямая соединительная линия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6485B0" id="Прямая соединительная линия 120" o:spid="_x0000_s1026" style="position:absolute;z-index:2517217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217A1A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Pr="00484297" w:rsidRDefault="00217A1A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217A1A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1520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A1A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Pr="00484297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Pr="00484297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12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0" name="Рисунок 10" descr="Антоновские овраги_лист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Антоновские овраги_лист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142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23776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124" name="Прямая соединительная линия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5E1816" id="Прямая соединительная линия 124" o:spid="_x0000_s1026" style="position:absolute;z-index:25172377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5824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23" name="Прямая соединительная линия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D12FEB" id="Прямая соединительная линия 123" o:spid="_x0000_s1026" style="position:absolute;z-index:2517258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9B4C7F" w:rsidRPr="00484297" w:rsidRDefault="00484297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2544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9B4C7F" w:rsidRPr="00484297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9B4C7F" w:rsidRPr="00484297" w:rsidRDefault="009B4C7F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9B4C7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13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9" name="Рисунок 9" descr="Антоновские овраги_лист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Антоновские овраги_лист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158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27872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36" name="Прямая соединительная линия 3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F8C50C" id="Прямая соединительная линия 3136" o:spid="_x0000_s1026" style="position:absolute;z-index:251727872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C1183y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9920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127" name="Прямая соединительная линия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2371EE" id="Прямая соединительная линия 127" o:spid="_x0000_s1026" style="position:absolute;z-index:2517299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584154" w:rsidRPr="00484297" w:rsidRDefault="00484297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3568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14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8" name="Рисунок 8" descr="Антоновские овраги_лист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Антоновские овраги_лист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170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31968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39" name="Прямая соединительная линия 31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259D26" id="Прямая соединительная линия 3139" o:spid="_x0000_s1026" style="position:absolute;z-index:25173196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Cs2R+e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4016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38" name="Прямая соединительная линия 3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2DB939" id="Прямая соединительная линия 3138" o:spid="_x0000_s1026" style="position:absolute;z-index:2517340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CVrabD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584154" w:rsidRPr="00484297" w:rsidRDefault="00484297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4592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37" name="Рисунок 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15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7" name="Рисунок 7" descr="Антоновские овраги_лист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Антоновские овраги_лист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179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3606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42" name="Прямая соединительная линия 31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EE2ECB" id="Прямая соединительная линия 3142" o:spid="_x0000_s1026" style="position:absolute;z-index:25173606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CSvuqH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3811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41" name="Прямая соединительная линия 3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BD0AC4" id="Прямая соединительная линия 3141" o:spid="_x0000_s1026" style="position:absolute;z-index:2517381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DdW5l4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584154" w:rsidRPr="00484297" w:rsidRDefault="00484297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5616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40" name="Рисунок 3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16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6" name="Рисунок 6" descr="Антоновские овраги_лист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Антоновские овраги_лист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198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40160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45" name="Прямая соединительная линия 3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67687C" id="Прямая соединительная линия 3145" o:spid="_x0000_s1026" style="position:absolute;z-index:251740160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BGEsfZ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44" name="Прямая соединительная линия 3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838BC0" id="Прямая соединительная линия 314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B5ZAD/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584154" w:rsidRPr="00484297" w:rsidRDefault="00484297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6640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43" name="Рисунок 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</w:t>
      </w: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:142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17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5" name="Рисунок 5" descr="Антоновские овраги_лист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Антоновские овраги_лист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216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44256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50" name="Прямая соединительная линия 31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F87A5E" id="Прямая соединительная линия 3150" o:spid="_x0000_s1026" style="position:absolute;z-index:2517442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D8HT9B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46304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48" name="Прямая соединительная линия 3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832280" id="Прямая соединительная линия 3148" o:spid="_x0000_s1026" style="position:absolute;z-index:2517463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B3yn1n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584154" w:rsidRPr="00484297" w:rsidRDefault="00484297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697664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46" name="Рисунок 3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584154" w:rsidRPr="00484297" w:rsidRDefault="00584154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:142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584154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18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4" name="Рисунок 4" descr="Антоновские овраги_лист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Антоновские овраги_лист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226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48352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53" name="Прямая соединительная линия 31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745E63" id="Прямая соединительная линия 3153" o:spid="_x0000_s1026" style="position:absolute;z-index:251748352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0400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52" name="Прямая соединительная линия 3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2EFB91" id="Прямая соединительная линия 3152" o:spid="_x0000_s1026" style="position:absolute;z-index:2517504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Dof82J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749376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51" name="Рисунок 3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484297" w:rsidRPr="00484297" w:rsidRDefault="00584154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 w:rsidR="00484297"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="00484297"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484297" w:rsidRPr="00484297" w:rsidRDefault="00584154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:142</w:t>
      </w:r>
      <w:r w:rsidR="00484297"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="00484297"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151B16">
      <w:pPr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19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3" name="Рисунок 3" descr="Антоновские овраги_лист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Антоновские овраги_лист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248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52448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56" name="Прямая соединительная линия 31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5CF508" id="Прямая соединительная линия 3156" o:spid="_x0000_s1026" style="position:absolute;z-index:25175244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CZ5pvP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55" name="Прямая соединительная линия 3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D1081C" id="Прямая соединительная линия 3155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CO8G6D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753472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54" name="Рисунок 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 w:eastAsia="ru-RU"/>
        </w:rPr>
        <w:t>:235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151B16">
      <w:pPr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20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2" name="Рисунок 2" descr="Антоновские овраги_лист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Антоновские овраги_лист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258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5654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60" name="Прямая соединительная линия 31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62B4AD" id="Прямая соединительная линия 3160" o:spid="_x0000_s1026" style="position:absolute;z-index:25175654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BqBZRf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390"/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104140</wp:posOffset>
                </wp:positionV>
                <wp:extent cx="467995" cy="635"/>
                <wp:effectExtent l="10795" t="18415" r="16510" b="9525"/>
                <wp:wrapNone/>
                <wp:docPr id="3159" name="Прямая соединительная линия 3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404040"/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846BD3" id="Прямая соединительная линия 3159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2pt" to="36.9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" strokecolor="#404040" strokeweight="1.5pt">
                <v:stroke dashstyle="longDashDotDot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населенного пункта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5859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58" name="Прямая соединительная линия 3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051AE8" id="Прямая соединительная линия 3158" o:spid="_x0000_s1026" style="position:absolute;z-index:25175859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DhBo5d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757568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57" name="Рисунок 3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ascii="Calibri" w:eastAsia="Times New Roman" w:hAnsi="Calibri" w:cs="Times New Roman"/>
          <w:sz w:val="22"/>
          <w:szCs w:val="24"/>
          <w:lang w:val="ru-RU" w:eastAsia="ru-RU"/>
        </w:rPr>
      </w:pPr>
      <w:r w:rsidRPr="00484297"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16:22:101801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ascii="Calibri" w:eastAsia="Times New Roman" w:hAnsi="Calibri" w:cs="Times New Roman"/>
          <w:sz w:val="22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 w:eastAsia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151B16" w:rsidRDefault="00151B16" w:rsidP="00151B16">
      <w:pPr>
        <w:rPr>
          <w:lang w:val="ru-RU"/>
        </w:rPr>
      </w:pPr>
      <w:r>
        <w:rPr>
          <w:lang w:val="ru-RU"/>
        </w:rPr>
        <w:br w:type="page"/>
      </w:r>
    </w:p>
    <w:p w:rsidR="00151B16" w:rsidRDefault="00151B16" w:rsidP="00151B16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lastRenderedPageBreak/>
        <w:t xml:space="preserve">План границ </w:t>
      </w:r>
      <w:r w:rsidR="00217A1A">
        <w:rPr>
          <w:rStyle w:val="BigStyle"/>
          <w:lang w:val="ru-RU"/>
        </w:rPr>
        <w:t>объекта</w:t>
      </w:r>
    </w:p>
    <w:p w:rsidR="00151B16" w:rsidRDefault="006A1383" w:rsidP="00151B16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151B16">
        <w:rPr>
          <w:rStyle w:val="BigStyle"/>
          <w:lang w:val="ru-RU"/>
        </w:rPr>
        <w:t xml:space="preserve"> природы регионального значения «Антоновские овраги»</w:t>
      </w:r>
    </w:p>
    <w:p w:rsidR="00151B16" w:rsidRDefault="00151B16" w:rsidP="00151B16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21</w:t>
      </w:r>
    </w:p>
    <w:p w:rsidR="00151B16" w:rsidRDefault="00151B16" w:rsidP="00151B1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6525" cy="6372225"/>
            <wp:effectExtent l="0" t="0" r="9525" b="9525"/>
            <wp:docPr id="1" name="Рисунок 1" descr="Антоновские овраги_лист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Антоновские овраги_лист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B16" w:rsidRDefault="00151B16" w:rsidP="00151B16">
      <w:pPr>
        <w:spacing w:after="0" w:line="360" w:lineRule="auto"/>
        <w:jc w:val="center"/>
        <w:outlineLvl w:val="0"/>
        <w:rPr>
          <w:rFonts w:eastAsia="Times New Roman" w:cs="Times New Roman"/>
          <w:bCs/>
          <w:color w:val="26282F"/>
          <w:szCs w:val="24"/>
          <w:lang w:val="ru-RU"/>
        </w:rPr>
      </w:pPr>
      <w:r>
        <w:rPr>
          <w:rFonts w:eastAsia="Times New Roman" w:cs="Times New Roman"/>
          <w:bCs/>
          <w:color w:val="26282F"/>
          <w:szCs w:val="24"/>
          <w:lang w:val="ru-RU"/>
        </w:rPr>
        <w:t xml:space="preserve">Масштаб </w:t>
      </w:r>
      <w:r>
        <w:rPr>
          <w:rFonts w:eastAsia="Times New Roman" w:cs="Times New Roman"/>
          <w:bCs/>
          <w:szCs w:val="24"/>
          <w:lang w:val="ru-RU"/>
        </w:rPr>
        <w:t xml:space="preserve">1 : </w:t>
      </w:r>
      <w:r>
        <w:rPr>
          <w:rFonts w:eastAsia="Times New Roman" w:cs="Times New Roman"/>
          <w:bCs/>
          <w:color w:val="26282F"/>
          <w:szCs w:val="24"/>
          <w:lang w:val="ru-RU"/>
        </w:rPr>
        <w:t>2000</w:t>
      </w:r>
    </w:p>
    <w:p w:rsidR="00151B16" w:rsidRDefault="00151B16" w:rsidP="00151B16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>
        <w:rPr>
          <w:rFonts w:eastAsia="Times New Roman" w:cs="Times New Roman"/>
          <w:szCs w:val="24"/>
          <w:lang w:val="ru-RU" w:eastAsia="ru-RU"/>
        </w:rPr>
        <w:t>Используемые условные знаки и обозначения:</w:t>
      </w:r>
    </w:p>
    <w:p w:rsidR="00484297" w:rsidRPr="00484297" w:rsidRDefault="00484297" w:rsidP="00484297">
      <w:pPr>
        <w:tabs>
          <w:tab w:val="left" w:pos="1418"/>
          <w:tab w:val="left" w:pos="1560"/>
        </w:tabs>
        <w:suppressAutoHyphens/>
        <w:spacing w:after="0" w:line="240" w:lineRule="auto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sz w:val="20"/>
          <w:szCs w:val="20"/>
          <w:lang w:val="ru-RU" w:eastAsia="ru-RU"/>
        </w:rPr>
        <w:t>• 266</w:t>
      </w:r>
      <w:r w:rsidRPr="00484297">
        <w:rPr>
          <w:rFonts w:eastAsia="Times New Roman" w:cs="Times New Roman"/>
          <w:szCs w:val="24"/>
          <w:lang w:val="ru-RU" w:eastAsia="ru-RU"/>
        </w:rPr>
        <w:tab/>
        <w:t>– обозначение характерной точки границ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4" distB="4294967294" distL="114300" distR="114300" simplePos="0" relativeHeight="251761664" behindDoc="0" locked="0" layoutInCell="0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106679</wp:posOffset>
                </wp:positionV>
                <wp:extent cx="467995" cy="0"/>
                <wp:effectExtent l="0" t="0" r="27305" b="19050"/>
                <wp:wrapNone/>
                <wp:docPr id="3163" name="Прямая соединительная линия 31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23E656" id="Прямая соединительная линия 3163" o:spid="_x0000_s1026" style="position:absolute;z-index:25176166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margin" from=".1pt,8.4pt" to="36.9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объекта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63712" behindDoc="0" locked="0" layoutInCell="1" allowOverlap="1">
                <wp:simplePos x="0" y="0"/>
                <wp:positionH relativeFrom="margin">
                  <wp:posOffset>-6985</wp:posOffset>
                </wp:positionH>
                <wp:positionV relativeFrom="paragraph">
                  <wp:posOffset>106680</wp:posOffset>
                </wp:positionV>
                <wp:extent cx="467995" cy="0"/>
                <wp:effectExtent l="12065" t="11430" r="15240" b="17145"/>
                <wp:wrapNone/>
                <wp:docPr id="3162" name="Прямая соединительная линия 3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51A945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E1849B" id="Прямая соединительная линия 3162" o:spid="_x0000_s1026" style="position:absolute;z-index:2517637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-.55pt,8.4pt" to="36.3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" strokecolor="#51a945" strokeweight="1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484297">
        <w:rPr>
          <w:rFonts w:eastAsia="Calibri" w:cs="Times New Roman"/>
          <w:szCs w:val="24"/>
          <w:lang w:val="ru-RU" w:eastAsia="ru-RU"/>
        </w:rPr>
        <w:tab/>
        <w:t>– граница кадастрового квартала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Calibri" w:cs="Times New Roman"/>
          <w:noProof/>
          <w:szCs w:val="24"/>
          <w:lang w:val="ru-RU" w:eastAsia="ru-RU"/>
        </w:rPr>
        <w:drawing>
          <wp:anchor distT="0" distB="0" distL="0" distR="0" simplePos="0" relativeHeight="251762688" behindDoc="0" locked="0" layoutInCell="0" allowOverlap="1">
            <wp:simplePos x="0" y="0"/>
            <wp:positionH relativeFrom="margin">
              <wp:posOffset>-38100</wp:posOffset>
            </wp:positionH>
            <wp:positionV relativeFrom="paragraph">
              <wp:posOffset>43815</wp:posOffset>
            </wp:positionV>
            <wp:extent cx="546735" cy="154305"/>
            <wp:effectExtent l="0" t="0" r="5715" b="0"/>
            <wp:wrapNone/>
            <wp:docPr id="3161" name="Рисунок 3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297">
        <w:rPr>
          <w:rFonts w:eastAsia="Times New Roman" w:cs="Times New Roman"/>
          <w:szCs w:val="24"/>
          <w:lang w:val="ru-RU" w:eastAsia="ru-RU"/>
        </w:rPr>
        <w:tab/>
        <w:t>– граница земельного участка</w:t>
      </w:r>
    </w:p>
    <w:p w:rsidR="00484297" w:rsidRP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484297">
        <w:rPr>
          <w:rFonts w:eastAsia="Times New Roman" w:cs="Times New Roman"/>
          <w:b/>
          <w:color w:val="267300"/>
          <w:sz w:val="18"/>
          <w:szCs w:val="18"/>
          <w:lang w:val="ru-RU" w:eastAsia="ru-RU"/>
        </w:rPr>
        <w:t>16:22:101802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номер кадастрового квартала</w:t>
      </w:r>
    </w:p>
    <w:p w:rsidR="00484297" w:rsidRDefault="00484297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  <w:r w:rsidRPr="00300D7E">
        <w:rPr>
          <w:rFonts w:eastAsia="Times New Roman" w:cs="Times New Roman"/>
          <w:b/>
          <w:color w:val="267300"/>
          <w:w w:val="90"/>
          <w:sz w:val="18"/>
          <w:szCs w:val="16"/>
          <w:lang w:val="ru-RU" w:eastAsia="ru-RU"/>
        </w:rPr>
        <w:t>:143</w:t>
      </w:r>
      <w:r w:rsidRPr="00484297">
        <w:rPr>
          <w:rFonts w:ascii="Calibri" w:eastAsia="Times New Roman" w:hAnsi="Calibri" w:cs="Times New Roman"/>
          <w:sz w:val="22"/>
          <w:szCs w:val="24"/>
          <w:lang w:val="ru-RU" w:eastAsia="ru-RU"/>
        </w:rPr>
        <w:tab/>
      </w:r>
      <w:r w:rsidRPr="00484297">
        <w:rPr>
          <w:rFonts w:eastAsia="Times New Roman" w:cs="Times New Roman"/>
          <w:szCs w:val="24"/>
          <w:lang w:val="ru-RU" w:eastAsia="ru-RU"/>
        </w:rPr>
        <w:t>– кадастровый номер земельного участка.</w:t>
      </w:r>
    </w:p>
    <w:p w:rsidR="00584154" w:rsidRPr="00484297" w:rsidRDefault="00584154" w:rsidP="00484297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 w:eastAsia="ru-RU"/>
        </w:rPr>
      </w:pPr>
    </w:p>
    <w:p w:rsidR="00151B16" w:rsidRDefault="00151B16" w:rsidP="00151B16">
      <w:pPr>
        <w:jc w:val="center"/>
        <w:rPr>
          <w:lang w:val="ru-RU"/>
        </w:rPr>
      </w:pPr>
      <w:bookmarkStart w:id="1" w:name="_GoBack"/>
      <w:bookmarkEnd w:id="1"/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2457450</wp:posOffset>
                </wp:positionH>
                <wp:positionV relativeFrom="paragraph">
                  <wp:posOffset>85090</wp:posOffset>
                </wp:positionV>
                <wp:extent cx="1783080" cy="0"/>
                <wp:effectExtent l="0" t="0" r="26670" b="19050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D94289" id="Прямая соединительная линия 34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193.5pt,6.7pt" to="333.9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" strokecolor="black [3040]"/>
            </w:pict>
          </mc:Fallback>
        </mc:AlternateContent>
      </w:r>
    </w:p>
    <w:sectPr w:rsidR="00151B16" w:rsidSect="00DB5C87">
      <w:headerReference w:type="default" r:id="rId31"/>
      <w:pgSz w:w="11906" w:h="16838"/>
      <w:pgMar w:top="1134" w:right="567" w:bottom="850" w:left="1134" w:header="567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5F34" w:rsidRDefault="005B5F34">
      <w:pPr>
        <w:spacing w:after="0" w:line="240" w:lineRule="auto"/>
      </w:pPr>
      <w:r>
        <w:separator/>
      </w:r>
    </w:p>
  </w:endnote>
  <w:endnote w:type="continuationSeparator" w:id="0">
    <w:p w:rsidR="005B5F34" w:rsidRDefault="005B5F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1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5F34" w:rsidRDefault="005B5F34">
      <w:pPr>
        <w:spacing w:after="0" w:line="240" w:lineRule="auto"/>
      </w:pPr>
      <w:r>
        <w:separator/>
      </w:r>
    </w:p>
  </w:footnote>
  <w:footnote w:type="continuationSeparator" w:id="0">
    <w:p w:rsidR="005B5F34" w:rsidRDefault="005B5F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25B0" w:rsidRDefault="00E125B0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300D7E">
      <w:rPr>
        <w:noProof/>
      </w:rPr>
      <w:t>29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83571"/>
    <w:rsid w:val="0015074B"/>
    <w:rsid w:val="00151B16"/>
    <w:rsid w:val="00217A1A"/>
    <w:rsid w:val="0029639D"/>
    <w:rsid w:val="00300D7E"/>
    <w:rsid w:val="00326F90"/>
    <w:rsid w:val="00484297"/>
    <w:rsid w:val="00497A1F"/>
    <w:rsid w:val="00584154"/>
    <w:rsid w:val="005B5F34"/>
    <w:rsid w:val="006A1383"/>
    <w:rsid w:val="00943E6D"/>
    <w:rsid w:val="009B4C7F"/>
    <w:rsid w:val="00AA1D8D"/>
    <w:rsid w:val="00B47730"/>
    <w:rsid w:val="00CB0664"/>
    <w:rsid w:val="00D97AF3"/>
    <w:rsid w:val="00DB5C87"/>
    <w:rsid w:val="00E125B0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5F5D7F"/>
  <w14:defaultImageDpi w14:val="300"/>
  <w15:docId w15:val="{67E1ADBE-AC26-436A-A765-708C77D22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B4C7F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51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828AA8E-BC3E-4E83-9E33-52D774624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29</Pages>
  <Words>3574</Words>
  <Characters>20372</Characters>
  <Application>Microsoft Office Word</Application>
  <DocSecurity>0</DocSecurity>
  <Lines>169</Lines>
  <Paragraphs>47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23899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7</cp:revision>
  <dcterms:created xsi:type="dcterms:W3CDTF">2013-12-23T23:15:00Z</dcterms:created>
  <dcterms:modified xsi:type="dcterms:W3CDTF">2026-07-01T07:05:00Z</dcterms:modified>
  <cp:category/>
</cp:coreProperties>
</file>